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119" w:rsidRDefault="0017371C" w:rsidP="00F62119">
      <w:pPr>
        <w:jc w:val="center"/>
        <w:rPr>
          <w:b/>
        </w:rPr>
      </w:pPr>
      <w:r>
        <w:rPr>
          <w:b/>
        </w:rPr>
        <w:t>АДМИНИСТРАЦИЯ БОРЦОВСКОГО</w:t>
      </w:r>
      <w:r w:rsidR="00F62119">
        <w:rPr>
          <w:b/>
        </w:rPr>
        <w:t xml:space="preserve"> СЕЛЬСОВЕТА</w:t>
      </w:r>
    </w:p>
    <w:p w:rsidR="00F62119" w:rsidRPr="005E5C06" w:rsidRDefault="00F62119" w:rsidP="00F62119">
      <w:pPr>
        <w:jc w:val="center"/>
        <w:rPr>
          <w:b/>
        </w:rPr>
      </w:pPr>
      <w:r>
        <w:rPr>
          <w:b/>
        </w:rPr>
        <w:t xml:space="preserve"> </w:t>
      </w:r>
      <w:r w:rsidR="00243601">
        <w:rPr>
          <w:b/>
        </w:rPr>
        <w:t>ТОГУЧИНСКОГО</w:t>
      </w:r>
      <w:r>
        <w:rPr>
          <w:b/>
        </w:rPr>
        <w:t xml:space="preserve"> РАЙОНА НОВОСИБИРСКОЙ ОБЛАСТИ</w:t>
      </w:r>
    </w:p>
    <w:p w:rsidR="00F62119" w:rsidRDefault="00F62119" w:rsidP="00F62119">
      <w:pPr>
        <w:jc w:val="center"/>
      </w:pPr>
    </w:p>
    <w:p w:rsidR="00F62119" w:rsidRPr="00B20B68" w:rsidRDefault="00F62119" w:rsidP="00F62119">
      <w:pPr>
        <w:jc w:val="center"/>
        <w:rPr>
          <w:b/>
        </w:rPr>
      </w:pPr>
      <w:r w:rsidRPr="00B20B68">
        <w:rPr>
          <w:b/>
        </w:rPr>
        <w:t>ПОСТАНОВЛЕНИЕ</w:t>
      </w:r>
    </w:p>
    <w:p w:rsidR="00F62119" w:rsidRDefault="00F62119" w:rsidP="00F62119">
      <w:pPr>
        <w:jc w:val="center"/>
      </w:pPr>
    </w:p>
    <w:p w:rsidR="00F62119" w:rsidRDefault="00F62119" w:rsidP="00F62119">
      <w:pPr>
        <w:jc w:val="center"/>
      </w:pPr>
    </w:p>
    <w:p w:rsidR="00F62119" w:rsidRDefault="00251B45" w:rsidP="0017371C">
      <w:pPr>
        <w:jc w:val="center"/>
      </w:pPr>
      <w:r>
        <w:t>05.05.2021 г.   №40</w:t>
      </w:r>
      <w:r w:rsidR="0017371C">
        <w:t>/93.003</w:t>
      </w:r>
    </w:p>
    <w:p w:rsidR="006B3ED6" w:rsidRDefault="006B3ED6" w:rsidP="0017371C">
      <w:pPr>
        <w:jc w:val="center"/>
      </w:pPr>
    </w:p>
    <w:p w:rsidR="006B3ED6" w:rsidRDefault="006B3ED6" w:rsidP="0017371C">
      <w:pPr>
        <w:jc w:val="center"/>
      </w:pPr>
      <w:r>
        <w:t xml:space="preserve">с. Борцово </w:t>
      </w:r>
    </w:p>
    <w:p w:rsidR="00F62119" w:rsidRDefault="00F62119" w:rsidP="00F62119">
      <w:pPr>
        <w:jc w:val="both"/>
      </w:pPr>
    </w:p>
    <w:p w:rsidR="00251B45" w:rsidRPr="00251B45" w:rsidRDefault="00251B45" w:rsidP="00251B45">
      <w:pPr>
        <w:shd w:val="clear" w:color="auto" w:fill="FFFFFF"/>
        <w:spacing w:after="240"/>
        <w:jc w:val="center"/>
        <w:textAlignment w:val="baseline"/>
        <w:rPr>
          <w:bCs/>
          <w:color w:val="auto"/>
          <w:szCs w:val="24"/>
        </w:rPr>
      </w:pPr>
      <w:r w:rsidRPr="00251B45">
        <w:rPr>
          <w:bCs/>
          <w:color w:val="auto"/>
          <w:szCs w:val="24"/>
        </w:rPr>
        <w:t>Об утверждении порядка участия собственника жилого помещения, получившего повреждения в результате чрезвычайной ситуации, р</w:t>
      </w:r>
      <w:r w:rsidRPr="00C91489">
        <w:rPr>
          <w:bCs/>
          <w:color w:val="auto"/>
          <w:szCs w:val="24"/>
        </w:rPr>
        <w:t>асположенного на территории Борцовского сельсовета Тогучинского района Новосибирской области</w:t>
      </w:r>
      <w:r w:rsidRPr="00251B45">
        <w:rPr>
          <w:bCs/>
          <w:color w:val="auto"/>
          <w:szCs w:val="24"/>
        </w:rPr>
        <w:t>, в</w:t>
      </w:r>
      <w:bookmarkStart w:id="0" w:name="_GoBack"/>
      <w:bookmarkEnd w:id="0"/>
      <w:r w:rsidRPr="00251B45">
        <w:rPr>
          <w:bCs/>
          <w:color w:val="auto"/>
          <w:szCs w:val="24"/>
        </w:rPr>
        <w:t xml:space="preserve"> работе межведомственной комиссии по рассмотрению вопросов о признании помещения жилым помещением, жилого</w:t>
      </w:r>
      <w:r w:rsidRPr="00251B45">
        <w:rPr>
          <w:bCs/>
          <w:color w:val="auto"/>
          <w:szCs w:val="24"/>
        </w:rPr>
        <w:br/>
        <w:t> помещения непригодным для проживания и</w:t>
      </w:r>
      <w:r w:rsidRPr="00C91489">
        <w:rPr>
          <w:bCs/>
          <w:color w:val="auto"/>
          <w:szCs w:val="24"/>
        </w:rPr>
        <w:t xml:space="preserve"> </w:t>
      </w:r>
      <w:r w:rsidRPr="00251B45">
        <w:rPr>
          <w:bCs/>
          <w:color w:val="auto"/>
          <w:szCs w:val="24"/>
        </w:rPr>
        <w:t xml:space="preserve">многоквартирного дома аварийным </w:t>
      </w:r>
      <w:r w:rsidRPr="00C91489">
        <w:rPr>
          <w:bCs/>
          <w:color w:val="auto"/>
          <w:szCs w:val="24"/>
        </w:rPr>
        <w:t>и подлежащим</w:t>
      </w:r>
      <w:r w:rsidRPr="00251B45">
        <w:rPr>
          <w:bCs/>
          <w:color w:val="auto"/>
          <w:szCs w:val="24"/>
        </w:rPr>
        <w:t xml:space="preserve"> сносу или реконструкции</w:t>
      </w:r>
    </w:p>
    <w:p w:rsidR="00F62119" w:rsidRPr="00F62119" w:rsidRDefault="00F62119" w:rsidP="00F62119">
      <w:pPr>
        <w:jc w:val="center"/>
        <w:rPr>
          <w:b/>
        </w:rPr>
      </w:pPr>
    </w:p>
    <w:p w:rsidR="00F62119" w:rsidRPr="00C91489" w:rsidRDefault="00251B45" w:rsidP="00F62119">
      <w:pPr>
        <w:tabs>
          <w:tab w:val="left" w:pos="284"/>
        </w:tabs>
        <w:ind w:right="-1" w:firstLine="567"/>
        <w:jc w:val="both"/>
        <w:rPr>
          <w:color w:val="auto"/>
        </w:rPr>
      </w:pPr>
      <w:r w:rsidRPr="00E077EE">
        <w:rPr>
          <w:color w:val="auto"/>
        </w:rPr>
        <w:t>В соответствии с </w:t>
      </w:r>
      <w:r w:rsidRPr="00C91489">
        <w:rPr>
          <w:color w:val="auto"/>
        </w:rPr>
        <w:t>постановлением Правительства Российской Федерации от 28.01.2006 N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 w:rsidRPr="00E077EE">
        <w:rPr>
          <w:color w:val="auto"/>
        </w:rPr>
        <w:t>, на основании </w:t>
      </w:r>
      <w:r w:rsidRPr="00C91489">
        <w:rPr>
          <w:color w:val="auto"/>
        </w:rPr>
        <w:t>Устава Борцовского сельсовета Тогучинского района Новосибирской области, администрация</w:t>
      </w:r>
      <w:r w:rsidR="006B3ED6" w:rsidRPr="00C91489">
        <w:rPr>
          <w:color w:val="auto"/>
        </w:rPr>
        <w:t xml:space="preserve"> Борцовского</w:t>
      </w:r>
      <w:r w:rsidR="00F62119" w:rsidRPr="00C91489">
        <w:rPr>
          <w:color w:val="auto"/>
        </w:rPr>
        <w:t xml:space="preserve"> </w:t>
      </w:r>
      <w:r w:rsidR="006B3ED6" w:rsidRPr="00C91489">
        <w:rPr>
          <w:color w:val="auto"/>
        </w:rPr>
        <w:t>сельсовета Тогучинского</w:t>
      </w:r>
      <w:r w:rsidR="00F62119" w:rsidRPr="00C91489">
        <w:rPr>
          <w:color w:val="auto"/>
        </w:rPr>
        <w:t xml:space="preserve"> района Новосибирской области</w:t>
      </w:r>
    </w:p>
    <w:p w:rsidR="006B3ED6" w:rsidRDefault="006B3ED6" w:rsidP="00F62119">
      <w:pPr>
        <w:jc w:val="both"/>
        <w:rPr>
          <w:b/>
        </w:rPr>
      </w:pPr>
    </w:p>
    <w:p w:rsidR="00F62119" w:rsidRDefault="00F62119" w:rsidP="00F62119">
      <w:pPr>
        <w:jc w:val="both"/>
        <w:rPr>
          <w:b/>
        </w:rPr>
      </w:pPr>
      <w:r w:rsidRPr="006B3ED6">
        <w:rPr>
          <w:b/>
        </w:rPr>
        <w:t>ПОСТАНОВЛЯЕТ:</w:t>
      </w:r>
    </w:p>
    <w:p w:rsidR="00F62119" w:rsidRPr="00C91489" w:rsidRDefault="00251B45" w:rsidP="00251B45">
      <w:pPr>
        <w:jc w:val="both"/>
        <w:rPr>
          <w:color w:val="auto"/>
        </w:rPr>
      </w:pPr>
      <w:r w:rsidRPr="00C91489">
        <w:rPr>
          <w:color w:val="auto"/>
          <w:szCs w:val="24"/>
        </w:rPr>
        <w:t xml:space="preserve">1. </w:t>
      </w:r>
      <w:r w:rsidRPr="00E077EE">
        <w:rPr>
          <w:color w:val="auto"/>
          <w:szCs w:val="24"/>
        </w:rPr>
        <w:t xml:space="preserve">Утвердить порядок участия собственника жилого помещения, получившего повреждения в результате чрезвычайной ситуации, </w:t>
      </w:r>
      <w:r w:rsidRPr="00C91489">
        <w:rPr>
          <w:color w:val="auto"/>
          <w:szCs w:val="24"/>
        </w:rPr>
        <w:t>расположенного на территории Борцовского сельсовета Тогучинского района Новосибирской области</w:t>
      </w:r>
      <w:r w:rsidRPr="00E077EE">
        <w:rPr>
          <w:color w:val="auto"/>
          <w:szCs w:val="24"/>
        </w:rPr>
        <w:t>, в работе межведомственной комиссии по рассмотрению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согласно </w:t>
      </w:r>
      <w:r w:rsidRPr="00C91489">
        <w:rPr>
          <w:color w:val="auto"/>
          <w:szCs w:val="24"/>
        </w:rPr>
        <w:t>приложению</w:t>
      </w:r>
      <w:r w:rsidRPr="00E077EE">
        <w:rPr>
          <w:color w:val="auto"/>
          <w:szCs w:val="24"/>
        </w:rPr>
        <w:t> к настоящему постановлению.</w:t>
      </w:r>
      <w:r w:rsidRPr="00E077EE">
        <w:rPr>
          <w:color w:val="auto"/>
          <w:szCs w:val="24"/>
        </w:rPr>
        <w:br/>
      </w:r>
      <w:r w:rsidR="00F62119" w:rsidRPr="00C91489">
        <w:rPr>
          <w:color w:val="auto"/>
        </w:rPr>
        <w:t>2. Опубликовать настоящее постановление в периодическо</w:t>
      </w:r>
      <w:r w:rsidR="006B3ED6" w:rsidRPr="00C91489">
        <w:rPr>
          <w:color w:val="auto"/>
        </w:rPr>
        <w:t>м печатном издании «Борцовский Вестник</w:t>
      </w:r>
      <w:r w:rsidR="00F62119" w:rsidRPr="00C91489">
        <w:rPr>
          <w:color w:val="auto"/>
        </w:rPr>
        <w:t>» и на официальн</w:t>
      </w:r>
      <w:r w:rsidR="006B3ED6" w:rsidRPr="00C91489">
        <w:rPr>
          <w:color w:val="auto"/>
        </w:rPr>
        <w:t>ом сайте администрации Борцовского</w:t>
      </w:r>
      <w:r w:rsidR="00F62119" w:rsidRPr="00C91489">
        <w:rPr>
          <w:color w:val="auto"/>
        </w:rPr>
        <w:t xml:space="preserve"> сельсовета </w:t>
      </w:r>
      <w:r w:rsidR="00243601" w:rsidRPr="00C91489">
        <w:rPr>
          <w:color w:val="auto"/>
        </w:rPr>
        <w:t>Тогучинского</w:t>
      </w:r>
      <w:r w:rsidR="00F62119" w:rsidRPr="00C91489">
        <w:rPr>
          <w:color w:val="auto"/>
        </w:rPr>
        <w:t xml:space="preserve"> района Новосибирской области в сети Интернет.</w:t>
      </w:r>
    </w:p>
    <w:p w:rsidR="00F62119" w:rsidRPr="00C91489" w:rsidRDefault="00F62119" w:rsidP="00642B6E">
      <w:pPr>
        <w:numPr>
          <w:ilvl w:val="0"/>
          <w:numId w:val="47"/>
        </w:numPr>
        <w:ind w:left="0" w:firstLine="567"/>
        <w:jc w:val="both"/>
        <w:rPr>
          <w:color w:val="auto"/>
        </w:rPr>
      </w:pPr>
      <w:r w:rsidRPr="00C91489">
        <w:rPr>
          <w:color w:val="auto"/>
        </w:rPr>
        <w:t xml:space="preserve">Контроль за исполнением настоящего постановления оставляю за собой. </w:t>
      </w:r>
    </w:p>
    <w:p w:rsidR="00F62119" w:rsidRDefault="00F62119" w:rsidP="00F62119">
      <w:pPr>
        <w:ind w:firstLine="567"/>
        <w:jc w:val="both"/>
      </w:pPr>
      <w:r>
        <w:t xml:space="preserve">       </w:t>
      </w:r>
    </w:p>
    <w:p w:rsidR="00F62119" w:rsidRDefault="006B3ED6" w:rsidP="00F62119">
      <w:pPr>
        <w:jc w:val="both"/>
      </w:pPr>
      <w:r>
        <w:t>Глава Борцовского</w:t>
      </w:r>
      <w:r w:rsidR="00F62119">
        <w:t xml:space="preserve"> сельсовета </w:t>
      </w:r>
    </w:p>
    <w:p w:rsidR="006B3ED6" w:rsidRDefault="00243601" w:rsidP="00F62119">
      <w:proofErr w:type="gramStart"/>
      <w:r>
        <w:t>Тогучинского</w:t>
      </w:r>
      <w:r w:rsidR="00F62119">
        <w:t xml:space="preserve">  района</w:t>
      </w:r>
      <w:proofErr w:type="gramEnd"/>
      <w:r w:rsidR="00F62119">
        <w:t xml:space="preserve"> </w:t>
      </w:r>
      <w:r w:rsidR="006B3ED6">
        <w:t xml:space="preserve">                                                                 О. А. </w:t>
      </w:r>
      <w:proofErr w:type="spellStart"/>
      <w:r w:rsidR="006B3ED6">
        <w:t>Липская</w:t>
      </w:r>
      <w:proofErr w:type="spellEnd"/>
    </w:p>
    <w:p w:rsidR="00F62119" w:rsidRDefault="00F62119" w:rsidP="00F62119">
      <w:r>
        <w:t>Новосибирской области</w:t>
      </w:r>
    </w:p>
    <w:p w:rsidR="00947C51" w:rsidRDefault="00947C51" w:rsidP="003350A9">
      <w:pPr>
        <w:ind w:left="5940"/>
        <w:jc w:val="right"/>
      </w:pPr>
      <w:r>
        <w:lastRenderedPageBreak/>
        <w:t>УТВЕРЖДЕН</w:t>
      </w:r>
    </w:p>
    <w:p w:rsidR="001515CB" w:rsidRDefault="00CD52E2" w:rsidP="003350A9">
      <w:pPr>
        <w:ind w:left="5940"/>
        <w:jc w:val="right"/>
      </w:pPr>
      <w:r>
        <w:t>Постановлением А</w:t>
      </w:r>
      <w:r w:rsidR="001515CB">
        <w:t>дминистрации</w:t>
      </w:r>
      <w:r w:rsidR="003350A9">
        <w:t xml:space="preserve"> </w:t>
      </w:r>
      <w:r w:rsidR="006B3ED6">
        <w:t>Борцовского</w:t>
      </w:r>
      <w:r w:rsidR="003350A9">
        <w:t xml:space="preserve"> сельсовета </w:t>
      </w:r>
      <w:r w:rsidR="00243601">
        <w:t>Тогучинского</w:t>
      </w:r>
      <w:r w:rsidR="003350A9">
        <w:t xml:space="preserve"> района Новосибирской области</w:t>
      </w:r>
      <w:r w:rsidR="001515CB">
        <w:t xml:space="preserve"> </w:t>
      </w:r>
    </w:p>
    <w:p w:rsidR="00CA2157" w:rsidRDefault="00CA2157" w:rsidP="00CA2157">
      <w:pPr>
        <w:jc w:val="right"/>
      </w:pPr>
      <w:r>
        <w:t xml:space="preserve">от </w:t>
      </w:r>
      <w:r w:rsidR="00251B45">
        <w:t>05.05.2021 г.  №40</w:t>
      </w:r>
      <w:r w:rsidR="006B3ED6">
        <w:t>/93.003</w:t>
      </w:r>
    </w:p>
    <w:p w:rsidR="00947C51" w:rsidRDefault="00947C51" w:rsidP="003350A9">
      <w:pPr>
        <w:ind w:left="5940"/>
        <w:jc w:val="right"/>
      </w:pPr>
    </w:p>
    <w:p w:rsidR="00947C51" w:rsidRDefault="00947C51" w:rsidP="003350A9">
      <w:pPr>
        <w:ind w:left="5940"/>
        <w:jc w:val="right"/>
      </w:pPr>
    </w:p>
    <w:p w:rsidR="00947C51" w:rsidRDefault="00947C51">
      <w:pPr>
        <w:ind w:left="5940"/>
        <w:jc w:val="center"/>
      </w:pPr>
    </w:p>
    <w:p w:rsidR="009A3D4D" w:rsidRPr="009A3D4D" w:rsidRDefault="009A3D4D" w:rsidP="009A3D4D">
      <w:pPr>
        <w:shd w:val="clear" w:color="auto" w:fill="FFFFFF"/>
        <w:spacing w:after="240"/>
        <w:jc w:val="center"/>
        <w:textAlignment w:val="baseline"/>
        <w:rPr>
          <w:b/>
          <w:bCs/>
          <w:color w:val="auto"/>
          <w:szCs w:val="24"/>
        </w:rPr>
      </w:pPr>
      <w:r w:rsidRPr="009A3D4D">
        <w:rPr>
          <w:b/>
          <w:bCs/>
          <w:color w:val="auto"/>
          <w:szCs w:val="24"/>
        </w:rPr>
        <w:t>ПОРЯДОК</w:t>
      </w:r>
      <w:r w:rsidRPr="009A3D4D">
        <w:rPr>
          <w:b/>
          <w:bCs/>
          <w:color w:val="auto"/>
          <w:szCs w:val="24"/>
        </w:rPr>
        <w:br/>
        <w:t>участия собственника жилого помещения, получившего</w:t>
      </w:r>
      <w:r w:rsidRPr="009A3D4D">
        <w:rPr>
          <w:b/>
          <w:bCs/>
          <w:color w:val="auto"/>
          <w:szCs w:val="24"/>
        </w:rPr>
        <w:br/>
        <w:t> повреждения в результате чрезвычайной ситуации,</w:t>
      </w:r>
      <w:r w:rsidRPr="009A3D4D">
        <w:rPr>
          <w:b/>
          <w:bCs/>
          <w:color w:val="auto"/>
          <w:szCs w:val="24"/>
        </w:rPr>
        <w:br/>
        <w:t> </w:t>
      </w:r>
      <w:r w:rsidRPr="00C91489">
        <w:rPr>
          <w:b/>
          <w:bCs/>
          <w:color w:val="auto"/>
          <w:szCs w:val="24"/>
        </w:rPr>
        <w:t>расположенного на территории Борцовского сельсовета Тогучинского района Новосибирской области</w:t>
      </w:r>
      <w:r w:rsidRPr="009A3D4D">
        <w:rPr>
          <w:b/>
          <w:bCs/>
          <w:color w:val="auto"/>
          <w:szCs w:val="24"/>
        </w:rPr>
        <w:t>, в работе межведомственной</w:t>
      </w:r>
      <w:r w:rsidRPr="009A3D4D">
        <w:rPr>
          <w:b/>
          <w:bCs/>
          <w:color w:val="auto"/>
          <w:szCs w:val="24"/>
        </w:rPr>
        <w:br/>
        <w:t>комиссии по рассмотрению вопросов о признании</w:t>
      </w:r>
      <w:r w:rsidRPr="009A3D4D">
        <w:rPr>
          <w:b/>
          <w:bCs/>
          <w:color w:val="auto"/>
          <w:szCs w:val="24"/>
        </w:rPr>
        <w:br/>
        <w:t> помещения жилым помещением, жилого помещения</w:t>
      </w:r>
      <w:r w:rsidRPr="009A3D4D">
        <w:rPr>
          <w:b/>
          <w:bCs/>
          <w:color w:val="auto"/>
          <w:szCs w:val="24"/>
        </w:rPr>
        <w:br/>
        <w:t> непригодным для проживания и многоквартирного</w:t>
      </w:r>
      <w:r w:rsidRPr="009A3D4D">
        <w:rPr>
          <w:b/>
          <w:bCs/>
          <w:color w:val="auto"/>
          <w:szCs w:val="24"/>
        </w:rPr>
        <w:br/>
        <w:t>дома аварийным и подлежащим сносу</w:t>
      </w:r>
      <w:r w:rsidRPr="009A3D4D">
        <w:rPr>
          <w:b/>
          <w:bCs/>
          <w:color w:val="auto"/>
          <w:szCs w:val="24"/>
        </w:rPr>
        <w:br/>
        <w:t>или реконструкции</w:t>
      </w:r>
    </w:p>
    <w:p w:rsidR="009A3D4D" w:rsidRPr="009A3D4D" w:rsidRDefault="009A3D4D" w:rsidP="009A3D4D">
      <w:pPr>
        <w:shd w:val="clear" w:color="auto" w:fill="FFFFFF"/>
        <w:ind w:firstLine="480"/>
        <w:textAlignment w:val="baseline"/>
        <w:rPr>
          <w:color w:val="444444"/>
          <w:szCs w:val="24"/>
        </w:rPr>
      </w:pPr>
    </w:p>
    <w:p w:rsidR="009A3D4D" w:rsidRPr="009A3D4D" w:rsidRDefault="009A3D4D" w:rsidP="009A3D4D">
      <w:pPr>
        <w:shd w:val="clear" w:color="auto" w:fill="FFFFFF"/>
        <w:ind w:firstLine="480"/>
        <w:textAlignment w:val="baseline"/>
        <w:rPr>
          <w:color w:val="444444"/>
          <w:szCs w:val="24"/>
        </w:rPr>
      </w:pPr>
      <w:r w:rsidRPr="009A3D4D">
        <w:rPr>
          <w:color w:val="444444"/>
          <w:szCs w:val="24"/>
        </w:rPr>
        <w:t xml:space="preserve">1. </w:t>
      </w:r>
      <w:r w:rsidRPr="009A3D4D">
        <w:rPr>
          <w:color w:val="auto"/>
          <w:szCs w:val="24"/>
        </w:rPr>
        <w:t>Настоящий Порядок устанавливает механизм участия собственника жилого помещения, получившего повреждения в результате чрезвычайной ситуации, расположенного на территории Борцовского сельсовета Тогучинского района Новосибирской области (далее - собственник), в работе межведомственной комиссии по рассмотрению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(далее - комиссия) в соответствии с постановлением Правительства Российской Федерации от 28.01.2006 N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домом» (далее - Положение N 47)</w:t>
      </w:r>
      <w:r>
        <w:rPr>
          <w:color w:val="444444"/>
          <w:szCs w:val="24"/>
        </w:rPr>
        <w:t>.</w:t>
      </w:r>
    </w:p>
    <w:p w:rsidR="009A3D4D" w:rsidRPr="009A3D4D" w:rsidRDefault="009A3D4D" w:rsidP="009A3D4D">
      <w:pPr>
        <w:shd w:val="clear" w:color="auto" w:fill="FFFFFF"/>
        <w:ind w:firstLine="480"/>
        <w:textAlignment w:val="baseline"/>
        <w:rPr>
          <w:color w:val="auto"/>
          <w:szCs w:val="24"/>
        </w:rPr>
      </w:pPr>
      <w:r w:rsidRPr="009A3D4D">
        <w:rPr>
          <w:color w:val="auto"/>
          <w:szCs w:val="24"/>
        </w:rPr>
        <w:t>2. Понятия и термины, используемые в настоящем Порядке, применяются в том же значении, в каком они используются в Положении N 47.</w:t>
      </w:r>
    </w:p>
    <w:p w:rsidR="009A3D4D" w:rsidRPr="009A3D4D" w:rsidRDefault="009A3D4D" w:rsidP="009A3D4D">
      <w:pPr>
        <w:shd w:val="clear" w:color="auto" w:fill="FFFFFF"/>
        <w:ind w:firstLine="480"/>
        <w:textAlignment w:val="baseline"/>
        <w:rPr>
          <w:color w:val="auto"/>
          <w:szCs w:val="24"/>
        </w:rPr>
      </w:pPr>
      <w:r w:rsidRPr="009A3D4D">
        <w:rPr>
          <w:color w:val="auto"/>
          <w:szCs w:val="24"/>
        </w:rPr>
        <w:t>3. Собственник (уполномоченное им лицо) участвует в работе комиссии с правом совещательного голоса.</w:t>
      </w:r>
      <w:r w:rsidRPr="009A3D4D">
        <w:rPr>
          <w:color w:val="auto"/>
          <w:szCs w:val="24"/>
        </w:rPr>
        <w:br/>
        <w:t xml:space="preserve">       4. Собственник (уполномоченное им лицо) уведомляется секретарем комиссии в течении 3 рабочих дней уведомлением, о чем делается отметка в журнале уведомлений о заседаниях межведомственной комиссии по рассмотрению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  <w:r w:rsidRPr="009A3D4D">
        <w:rPr>
          <w:color w:val="auto"/>
          <w:szCs w:val="24"/>
        </w:rPr>
        <w:br/>
      </w:r>
    </w:p>
    <w:p w:rsidR="009A3D4D" w:rsidRPr="009A3D4D" w:rsidRDefault="009A3D4D" w:rsidP="009A3D4D">
      <w:pPr>
        <w:shd w:val="clear" w:color="auto" w:fill="FFFFFF"/>
        <w:ind w:firstLine="480"/>
        <w:textAlignment w:val="baseline"/>
        <w:rPr>
          <w:color w:val="auto"/>
          <w:szCs w:val="24"/>
        </w:rPr>
      </w:pPr>
      <w:r w:rsidRPr="009A3D4D">
        <w:rPr>
          <w:color w:val="auto"/>
          <w:szCs w:val="24"/>
        </w:rPr>
        <w:lastRenderedPageBreak/>
        <w:t>6. В уведомлении указывается дата, время, место заседания комиссии. Уведомление подписывается секретарем комиссии.</w:t>
      </w:r>
      <w:r w:rsidRPr="009A3D4D">
        <w:rPr>
          <w:color w:val="auto"/>
          <w:szCs w:val="24"/>
        </w:rPr>
        <w:br/>
        <w:t xml:space="preserve">       7. В случае неявки собственника (уполномоченного им лица) на заседание комиссии, при условии надлежащего уведомления о времени и месте заседания комиссии, заседание комиссии проводится и решение комиссией принимается в отсутствие собственника (уполномоченного им лица).</w:t>
      </w:r>
    </w:p>
    <w:p w:rsidR="009A3D4D" w:rsidRPr="009A3D4D" w:rsidRDefault="009A3D4D" w:rsidP="009A3D4D">
      <w:pPr>
        <w:spacing w:after="160" w:line="259" w:lineRule="auto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947C51" w:rsidRDefault="00947C51">
      <w:pPr>
        <w:jc w:val="both"/>
      </w:pPr>
    </w:p>
    <w:p w:rsidR="00947C51" w:rsidRDefault="00947C51">
      <w:pPr>
        <w:jc w:val="both"/>
      </w:pPr>
    </w:p>
    <w:p w:rsidR="00F5241F" w:rsidRPr="00F5241F" w:rsidRDefault="00F5241F" w:rsidP="00F5241F">
      <w:pPr>
        <w:tabs>
          <w:tab w:val="left" w:pos="1425"/>
        </w:tabs>
        <w:jc w:val="center"/>
      </w:pPr>
    </w:p>
    <w:sectPr w:rsidR="00F5241F" w:rsidRPr="00F5241F" w:rsidSect="00535A62">
      <w:headerReference w:type="default" r:id="rId8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A70" w:rsidRDefault="00361A70">
      <w:r>
        <w:separator/>
      </w:r>
    </w:p>
  </w:endnote>
  <w:endnote w:type="continuationSeparator" w:id="0">
    <w:p w:rsidR="00361A70" w:rsidRDefault="0036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A70" w:rsidRDefault="00361A70">
      <w:r>
        <w:separator/>
      </w:r>
    </w:p>
  </w:footnote>
  <w:footnote w:type="continuationSeparator" w:id="0">
    <w:p w:rsidR="00361A70" w:rsidRDefault="00361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278" w:rsidRDefault="00427278"/>
  <w:p w:rsidR="00427278" w:rsidRDefault="00427278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7B0E3DE8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7A6635DA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328C82BE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5458280A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49F0F4E8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06AEA3C4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52E50A8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D79409AC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544658D2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76679BB"/>
    <w:multiLevelType w:val="hybridMultilevel"/>
    <w:tmpl w:val="00000001"/>
    <w:lvl w:ilvl="0" w:tplc="A106DE1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91CEA1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0AEA042E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8729E7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093C9AE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5E055E4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5C98CED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AE4D12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E462C2A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8E4508F"/>
    <w:multiLevelType w:val="hybridMultilevel"/>
    <w:tmpl w:val="633C8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97E75"/>
    <w:multiLevelType w:val="multilevel"/>
    <w:tmpl w:val="5E2E5F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7" w15:restartNumberingAfterBreak="0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8" w15:restartNumberingAfterBreak="0">
    <w:nsid w:val="108E4299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9" w15:restartNumberingAfterBreak="0">
    <w:nsid w:val="13566CA3"/>
    <w:multiLevelType w:val="multilevel"/>
    <w:tmpl w:val="42CCEEBA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631FE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1" w15:restartNumberingAfterBreak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79720CD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3" w15:restartNumberingAfterBreak="0">
    <w:nsid w:val="18EA6B9B"/>
    <w:multiLevelType w:val="hybridMultilevel"/>
    <w:tmpl w:val="00000001"/>
    <w:lvl w:ilvl="0" w:tplc="AA9239B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69D6989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5FC3E4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50C7DC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66AFDA8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894DD4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1860A5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A34CEA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0804FB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4" w15:restartNumberingAfterBreak="0">
    <w:nsid w:val="1C924D54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5" w15:restartNumberingAfterBreak="0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7" w15:restartNumberingAfterBreak="0">
    <w:nsid w:val="27C72590"/>
    <w:multiLevelType w:val="hybridMultilevel"/>
    <w:tmpl w:val="88D01C60"/>
    <w:lvl w:ilvl="0" w:tplc="6F8CED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93249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075231C"/>
    <w:multiLevelType w:val="hybridMultilevel"/>
    <w:tmpl w:val="283E2DC4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0" w15:restartNumberingAfterBreak="0">
    <w:nsid w:val="3512245C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3949B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3BD6878"/>
    <w:multiLevelType w:val="hybridMultilevel"/>
    <w:tmpl w:val="00000001"/>
    <w:lvl w:ilvl="0" w:tplc="1DFCC022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E9043E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1B722E0A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AB638BE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292351A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C1E9E6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61C889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BDCD8B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73A4F6C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5" w15:restartNumberingAfterBreak="0">
    <w:nsid w:val="44303186"/>
    <w:multiLevelType w:val="multilevel"/>
    <w:tmpl w:val="5016AE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27" w15:restartNumberingAfterBreak="0">
    <w:nsid w:val="4A2400CB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A4156D4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9" w15:restartNumberingAfterBreak="0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5C4840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1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2" w15:restartNumberingAfterBreak="0">
    <w:nsid w:val="53DC69AA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9B6FAA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4" w15:restartNumberingAfterBreak="0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5" w15:restartNumberingAfterBreak="0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B2E2FF9"/>
    <w:multiLevelType w:val="multilevel"/>
    <w:tmpl w:val="DD4AE28C"/>
    <w:lvl w:ilvl="0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2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2362" w:hanging="1080"/>
      </w:pPr>
    </w:lvl>
    <w:lvl w:ilvl="4">
      <w:start w:val="1"/>
      <w:numFmt w:val="decimal"/>
      <w:isLgl/>
      <w:lvlText w:val="%1.%2.%3.%4.%5."/>
      <w:lvlJc w:val="left"/>
      <w:pPr>
        <w:ind w:left="2553" w:hanging="1080"/>
      </w:pPr>
    </w:lvl>
    <w:lvl w:ilvl="5">
      <w:start w:val="1"/>
      <w:numFmt w:val="decimal"/>
      <w:isLgl/>
      <w:lvlText w:val="%1.%2.%3.%4.%5.%6."/>
      <w:lvlJc w:val="left"/>
      <w:pPr>
        <w:ind w:left="3104" w:hanging="1440"/>
      </w:pPr>
    </w:lvl>
    <w:lvl w:ilvl="6">
      <w:start w:val="1"/>
      <w:numFmt w:val="decimal"/>
      <w:isLgl/>
      <w:lvlText w:val="%1.%2.%3.%4.%5.%6.%7."/>
      <w:lvlJc w:val="left"/>
      <w:pPr>
        <w:ind w:left="3655" w:hanging="1800"/>
      </w:p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</w:lvl>
  </w:abstractNum>
  <w:abstractNum w:abstractNumId="37" w15:restartNumberingAfterBreak="0">
    <w:nsid w:val="5E3023F9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8" w15:restartNumberingAfterBreak="0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39" w15:restartNumberingAfterBreak="0">
    <w:nsid w:val="5F5877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 w15:restartNumberingAfterBreak="0">
    <w:nsid w:val="61634EED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1" w15:restartNumberingAfterBreak="0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EFD3B4C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4" w15:restartNumberingAfterBreak="0">
    <w:nsid w:val="6FD750B9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5" w15:restartNumberingAfterBreak="0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CA7A70"/>
    <w:multiLevelType w:val="hybridMultilevel"/>
    <w:tmpl w:val="DD662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45"/>
  </w:num>
  <w:num w:numId="5">
    <w:abstractNumId w:val="15"/>
  </w:num>
  <w:num w:numId="6">
    <w:abstractNumId w:val="47"/>
  </w:num>
  <w:num w:numId="7">
    <w:abstractNumId w:val="31"/>
  </w:num>
  <w:num w:numId="8">
    <w:abstractNumId w:val="7"/>
  </w:num>
  <w:num w:numId="9">
    <w:abstractNumId w:val="2"/>
  </w:num>
  <w:num w:numId="10">
    <w:abstractNumId w:val="41"/>
  </w:num>
  <w:num w:numId="11">
    <w:abstractNumId w:val="42"/>
  </w:num>
  <w:num w:numId="12">
    <w:abstractNumId w:val="29"/>
  </w:num>
  <w:num w:numId="13">
    <w:abstractNumId w:val="26"/>
  </w:num>
  <w:num w:numId="14">
    <w:abstractNumId w:val="35"/>
  </w:num>
  <w:num w:numId="15">
    <w:abstractNumId w:val="23"/>
  </w:num>
  <w:num w:numId="16">
    <w:abstractNumId w:val="46"/>
  </w:num>
  <w:num w:numId="17">
    <w:abstractNumId w:val="19"/>
  </w:num>
  <w:num w:numId="18">
    <w:abstractNumId w:val="9"/>
  </w:num>
  <w:num w:numId="19">
    <w:abstractNumId w:val="4"/>
  </w:num>
  <w:num w:numId="20">
    <w:abstractNumId w:val="27"/>
  </w:num>
  <w:num w:numId="21">
    <w:abstractNumId w:val="39"/>
  </w:num>
  <w:num w:numId="22">
    <w:abstractNumId w:val="21"/>
  </w:num>
  <w:num w:numId="23">
    <w:abstractNumId w:val="11"/>
  </w:num>
  <w:num w:numId="24">
    <w:abstractNumId w:val="20"/>
  </w:num>
  <w:num w:numId="25">
    <w:abstractNumId w:val="18"/>
  </w:num>
  <w:num w:numId="26">
    <w:abstractNumId w:val="37"/>
  </w:num>
  <w:num w:numId="27">
    <w:abstractNumId w:val="30"/>
  </w:num>
  <w:num w:numId="28">
    <w:abstractNumId w:val="14"/>
  </w:num>
  <w:num w:numId="29">
    <w:abstractNumId w:val="40"/>
  </w:num>
  <w:num w:numId="30">
    <w:abstractNumId w:val="32"/>
  </w:num>
  <w:num w:numId="31">
    <w:abstractNumId w:val="44"/>
  </w:num>
  <w:num w:numId="32">
    <w:abstractNumId w:val="12"/>
  </w:num>
  <w:num w:numId="33">
    <w:abstractNumId w:val="43"/>
  </w:num>
  <w:num w:numId="34">
    <w:abstractNumId w:val="8"/>
  </w:num>
  <w:num w:numId="35">
    <w:abstractNumId w:val="10"/>
  </w:num>
  <w:num w:numId="36">
    <w:abstractNumId w:val="28"/>
  </w:num>
  <w:num w:numId="37">
    <w:abstractNumId w:val="34"/>
  </w:num>
  <w:num w:numId="38">
    <w:abstractNumId w:val="33"/>
  </w:num>
  <w:num w:numId="39">
    <w:abstractNumId w:val="6"/>
  </w:num>
  <w:num w:numId="40">
    <w:abstractNumId w:val="24"/>
  </w:num>
  <w:num w:numId="41">
    <w:abstractNumId w:val="13"/>
  </w:num>
  <w:num w:numId="42">
    <w:abstractNumId w:val="3"/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38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68D"/>
    <w:rsid w:val="00016846"/>
    <w:rsid w:val="0002713D"/>
    <w:rsid w:val="00076222"/>
    <w:rsid w:val="00092D3F"/>
    <w:rsid w:val="00093EDA"/>
    <w:rsid w:val="000A35FE"/>
    <w:rsid w:val="000D1D1F"/>
    <w:rsid w:val="000E0AE6"/>
    <w:rsid w:val="000E25E8"/>
    <w:rsid w:val="000E6225"/>
    <w:rsid w:val="000F2957"/>
    <w:rsid w:val="00100E3E"/>
    <w:rsid w:val="001133DC"/>
    <w:rsid w:val="00120B21"/>
    <w:rsid w:val="0012121A"/>
    <w:rsid w:val="00126777"/>
    <w:rsid w:val="00127409"/>
    <w:rsid w:val="00133ADF"/>
    <w:rsid w:val="00144B97"/>
    <w:rsid w:val="001515CB"/>
    <w:rsid w:val="00151DCA"/>
    <w:rsid w:val="00157B32"/>
    <w:rsid w:val="00157FAD"/>
    <w:rsid w:val="0017371C"/>
    <w:rsid w:val="00182807"/>
    <w:rsid w:val="00187B9A"/>
    <w:rsid w:val="00192B06"/>
    <w:rsid w:val="00192C05"/>
    <w:rsid w:val="00193ECD"/>
    <w:rsid w:val="001A5679"/>
    <w:rsid w:val="001A7F98"/>
    <w:rsid w:val="001C215E"/>
    <w:rsid w:val="001E1513"/>
    <w:rsid w:val="001F1015"/>
    <w:rsid w:val="001F6CA4"/>
    <w:rsid w:val="00225C04"/>
    <w:rsid w:val="002273F7"/>
    <w:rsid w:val="0024070E"/>
    <w:rsid w:val="00243601"/>
    <w:rsid w:val="00247F18"/>
    <w:rsid w:val="00251B45"/>
    <w:rsid w:val="002738AD"/>
    <w:rsid w:val="00283A3A"/>
    <w:rsid w:val="00290C28"/>
    <w:rsid w:val="00294241"/>
    <w:rsid w:val="002B211D"/>
    <w:rsid w:val="002B27DF"/>
    <w:rsid w:val="002B6BA8"/>
    <w:rsid w:val="002C41D1"/>
    <w:rsid w:val="002C6480"/>
    <w:rsid w:val="002D3402"/>
    <w:rsid w:val="002D489F"/>
    <w:rsid w:val="002E23ED"/>
    <w:rsid w:val="00304960"/>
    <w:rsid w:val="003335CA"/>
    <w:rsid w:val="003350A9"/>
    <w:rsid w:val="00341811"/>
    <w:rsid w:val="00352228"/>
    <w:rsid w:val="00352858"/>
    <w:rsid w:val="00361A70"/>
    <w:rsid w:val="00365179"/>
    <w:rsid w:val="0037081A"/>
    <w:rsid w:val="00377757"/>
    <w:rsid w:val="00393DFB"/>
    <w:rsid w:val="00395BF9"/>
    <w:rsid w:val="003B3B91"/>
    <w:rsid w:val="003B598F"/>
    <w:rsid w:val="003F0E6A"/>
    <w:rsid w:val="004076E4"/>
    <w:rsid w:val="00423370"/>
    <w:rsid w:val="00427278"/>
    <w:rsid w:val="0044332C"/>
    <w:rsid w:val="004472FB"/>
    <w:rsid w:val="00447F15"/>
    <w:rsid w:val="00464FE9"/>
    <w:rsid w:val="00472C29"/>
    <w:rsid w:val="004753A6"/>
    <w:rsid w:val="00483FD1"/>
    <w:rsid w:val="004C2F56"/>
    <w:rsid w:val="004C38DA"/>
    <w:rsid w:val="004E0014"/>
    <w:rsid w:val="004E028C"/>
    <w:rsid w:val="004E122B"/>
    <w:rsid w:val="004E5D39"/>
    <w:rsid w:val="004E7158"/>
    <w:rsid w:val="004F0AF8"/>
    <w:rsid w:val="00511A32"/>
    <w:rsid w:val="005170EA"/>
    <w:rsid w:val="00523F54"/>
    <w:rsid w:val="00533F43"/>
    <w:rsid w:val="00535A62"/>
    <w:rsid w:val="00563310"/>
    <w:rsid w:val="00563853"/>
    <w:rsid w:val="00564911"/>
    <w:rsid w:val="005720A1"/>
    <w:rsid w:val="00575F84"/>
    <w:rsid w:val="005A6610"/>
    <w:rsid w:val="005B19B9"/>
    <w:rsid w:val="005B3242"/>
    <w:rsid w:val="005B33F5"/>
    <w:rsid w:val="005E78FF"/>
    <w:rsid w:val="005F42F8"/>
    <w:rsid w:val="005F514B"/>
    <w:rsid w:val="00627CC4"/>
    <w:rsid w:val="00642B6E"/>
    <w:rsid w:val="00645DB0"/>
    <w:rsid w:val="006715E7"/>
    <w:rsid w:val="006715F9"/>
    <w:rsid w:val="006736F3"/>
    <w:rsid w:val="006B3ED6"/>
    <w:rsid w:val="006B4E12"/>
    <w:rsid w:val="006B7330"/>
    <w:rsid w:val="006E7894"/>
    <w:rsid w:val="00705526"/>
    <w:rsid w:val="00711DFE"/>
    <w:rsid w:val="007274F7"/>
    <w:rsid w:val="00732496"/>
    <w:rsid w:val="00732D9E"/>
    <w:rsid w:val="00753D1F"/>
    <w:rsid w:val="00771F84"/>
    <w:rsid w:val="00785660"/>
    <w:rsid w:val="0078684B"/>
    <w:rsid w:val="00791517"/>
    <w:rsid w:val="007970B8"/>
    <w:rsid w:val="007A0834"/>
    <w:rsid w:val="007B1209"/>
    <w:rsid w:val="007C7EC8"/>
    <w:rsid w:val="007E1BE5"/>
    <w:rsid w:val="007F7205"/>
    <w:rsid w:val="00811A74"/>
    <w:rsid w:val="00813F3B"/>
    <w:rsid w:val="0082599D"/>
    <w:rsid w:val="00844DFD"/>
    <w:rsid w:val="008509AC"/>
    <w:rsid w:val="008565DE"/>
    <w:rsid w:val="00890612"/>
    <w:rsid w:val="008A60F9"/>
    <w:rsid w:val="008B509D"/>
    <w:rsid w:val="008C2541"/>
    <w:rsid w:val="008C66F2"/>
    <w:rsid w:val="008D18A8"/>
    <w:rsid w:val="008E4BDA"/>
    <w:rsid w:val="008F1BFF"/>
    <w:rsid w:val="008F5513"/>
    <w:rsid w:val="0090398C"/>
    <w:rsid w:val="0090505E"/>
    <w:rsid w:val="00913BBE"/>
    <w:rsid w:val="00926D00"/>
    <w:rsid w:val="00947C51"/>
    <w:rsid w:val="00951687"/>
    <w:rsid w:val="00962A4F"/>
    <w:rsid w:val="00970077"/>
    <w:rsid w:val="00971E32"/>
    <w:rsid w:val="00971F31"/>
    <w:rsid w:val="00993121"/>
    <w:rsid w:val="009A3D4D"/>
    <w:rsid w:val="009B7A49"/>
    <w:rsid w:val="009D2E8C"/>
    <w:rsid w:val="009D43A8"/>
    <w:rsid w:val="009E3CC0"/>
    <w:rsid w:val="009F1DEC"/>
    <w:rsid w:val="00A1226F"/>
    <w:rsid w:val="00A13EDE"/>
    <w:rsid w:val="00A20841"/>
    <w:rsid w:val="00A21418"/>
    <w:rsid w:val="00A322A2"/>
    <w:rsid w:val="00A35C16"/>
    <w:rsid w:val="00A40EBB"/>
    <w:rsid w:val="00A44520"/>
    <w:rsid w:val="00A44EA7"/>
    <w:rsid w:val="00A6444F"/>
    <w:rsid w:val="00A77B3E"/>
    <w:rsid w:val="00AA59FF"/>
    <w:rsid w:val="00AA7E40"/>
    <w:rsid w:val="00AE1064"/>
    <w:rsid w:val="00AE4B40"/>
    <w:rsid w:val="00AE54BE"/>
    <w:rsid w:val="00B0095D"/>
    <w:rsid w:val="00B13F7D"/>
    <w:rsid w:val="00B15F81"/>
    <w:rsid w:val="00B22602"/>
    <w:rsid w:val="00B36B1E"/>
    <w:rsid w:val="00B47A9A"/>
    <w:rsid w:val="00B62B25"/>
    <w:rsid w:val="00B95DA2"/>
    <w:rsid w:val="00BA1363"/>
    <w:rsid w:val="00BA4FC8"/>
    <w:rsid w:val="00BA64B3"/>
    <w:rsid w:val="00BB1974"/>
    <w:rsid w:val="00BB710F"/>
    <w:rsid w:val="00BB7561"/>
    <w:rsid w:val="00BB7FAA"/>
    <w:rsid w:val="00BC3C7F"/>
    <w:rsid w:val="00BC5721"/>
    <w:rsid w:val="00BE0B0F"/>
    <w:rsid w:val="00BE2C9D"/>
    <w:rsid w:val="00BE2F3E"/>
    <w:rsid w:val="00BE46D1"/>
    <w:rsid w:val="00BF1FEB"/>
    <w:rsid w:val="00C021FD"/>
    <w:rsid w:val="00C06F0E"/>
    <w:rsid w:val="00C17C54"/>
    <w:rsid w:val="00C305C6"/>
    <w:rsid w:val="00C41103"/>
    <w:rsid w:val="00C44690"/>
    <w:rsid w:val="00C64396"/>
    <w:rsid w:val="00C65115"/>
    <w:rsid w:val="00C72B6B"/>
    <w:rsid w:val="00C80A4F"/>
    <w:rsid w:val="00C81567"/>
    <w:rsid w:val="00C91489"/>
    <w:rsid w:val="00C92DF5"/>
    <w:rsid w:val="00CA000E"/>
    <w:rsid w:val="00CA2157"/>
    <w:rsid w:val="00CA2E07"/>
    <w:rsid w:val="00CD52E2"/>
    <w:rsid w:val="00CE56E4"/>
    <w:rsid w:val="00CF06CF"/>
    <w:rsid w:val="00CF3C8D"/>
    <w:rsid w:val="00D06B5E"/>
    <w:rsid w:val="00D121D9"/>
    <w:rsid w:val="00D15792"/>
    <w:rsid w:val="00D22742"/>
    <w:rsid w:val="00D2430A"/>
    <w:rsid w:val="00D272AA"/>
    <w:rsid w:val="00D425BC"/>
    <w:rsid w:val="00D442D9"/>
    <w:rsid w:val="00D47214"/>
    <w:rsid w:val="00D517A0"/>
    <w:rsid w:val="00D5342A"/>
    <w:rsid w:val="00D53C7C"/>
    <w:rsid w:val="00D649CB"/>
    <w:rsid w:val="00D735E0"/>
    <w:rsid w:val="00D8197C"/>
    <w:rsid w:val="00D8258D"/>
    <w:rsid w:val="00DA2064"/>
    <w:rsid w:val="00DA2C9F"/>
    <w:rsid w:val="00DB0AE5"/>
    <w:rsid w:val="00DC124E"/>
    <w:rsid w:val="00DC2F0B"/>
    <w:rsid w:val="00DD3B56"/>
    <w:rsid w:val="00DE0B7A"/>
    <w:rsid w:val="00E037CF"/>
    <w:rsid w:val="00E07A90"/>
    <w:rsid w:val="00E10CAA"/>
    <w:rsid w:val="00E327C6"/>
    <w:rsid w:val="00E40FCF"/>
    <w:rsid w:val="00E45303"/>
    <w:rsid w:val="00E50B63"/>
    <w:rsid w:val="00E70101"/>
    <w:rsid w:val="00E8107C"/>
    <w:rsid w:val="00E957D5"/>
    <w:rsid w:val="00EC7576"/>
    <w:rsid w:val="00ED290E"/>
    <w:rsid w:val="00EE1A02"/>
    <w:rsid w:val="00EE325B"/>
    <w:rsid w:val="00EF75CA"/>
    <w:rsid w:val="00F02E01"/>
    <w:rsid w:val="00F03F31"/>
    <w:rsid w:val="00F10FF0"/>
    <w:rsid w:val="00F12EA8"/>
    <w:rsid w:val="00F44641"/>
    <w:rsid w:val="00F5241F"/>
    <w:rsid w:val="00F62119"/>
    <w:rsid w:val="00F67B02"/>
    <w:rsid w:val="00F7093C"/>
    <w:rsid w:val="00F737FC"/>
    <w:rsid w:val="00F833DF"/>
    <w:rsid w:val="00F86E6E"/>
    <w:rsid w:val="00F90294"/>
    <w:rsid w:val="00F94241"/>
    <w:rsid w:val="00F97FB6"/>
    <w:rsid w:val="00FA0D47"/>
    <w:rsid w:val="00FA1748"/>
    <w:rsid w:val="00FA219B"/>
    <w:rsid w:val="00FA5BCD"/>
    <w:rsid w:val="00FA7DB0"/>
    <w:rsid w:val="00FB7D93"/>
    <w:rsid w:val="00FC6E93"/>
    <w:rsid w:val="00FD5208"/>
    <w:rsid w:val="00FE6D78"/>
    <w:rsid w:val="00FE791D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934B3-CDCB-4269-A5E7-5CB96F99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23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23"/>
      </w:numPr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EF7B96"/>
    <w:pPr>
      <w:numPr>
        <w:ilvl w:val="2"/>
        <w:numId w:val="23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23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23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23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uiPriority w:val="99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character" w:styleId="ab">
    <w:name w:val="FollowedHyperlink"/>
    <w:rsid w:val="0024070E"/>
    <w:rPr>
      <w:color w:val="800080"/>
      <w:u w:val="single"/>
    </w:rPr>
  </w:style>
  <w:style w:type="paragraph" w:styleId="ac">
    <w:name w:val="header"/>
    <w:basedOn w:val="a"/>
    <w:link w:val="ad"/>
    <w:rsid w:val="009050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rsid w:val="0090505E"/>
    <w:rPr>
      <w:color w:val="000000"/>
      <w:sz w:val="28"/>
      <w:szCs w:val="28"/>
    </w:rPr>
  </w:style>
  <w:style w:type="paragraph" w:styleId="ae">
    <w:name w:val="footer"/>
    <w:basedOn w:val="a"/>
    <w:link w:val="af"/>
    <w:rsid w:val="009050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90505E"/>
    <w:rPr>
      <w:color w:val="000000"/>
      <w:sz w:val="28"/>
      <w:szCs w:val="28"/>
    </w:rPr>
  </w:style>
  <w:style w:type="paragraph" w:customStyle="1" w:styleId="ConsPlusNormal0">
    <w:name w:val="ConsPlusNormal Знак Знак"/>
    <w:link w:val="ConsPlusNormal1"/>
    <w:rsid w:val="00F524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F5241F"/>
    <w:rPr>
      <w:rFonts w:ascii="Arial" w:hAnsi="Arial" w:cs="Arial"/>
      <w:lang w:val="ru-RU" w:eastAsia="ru-RU" w:bidi="ar-SA"/>
    </w:rPr>
  </w:style>
  <w:style w:type="paragraph" w:customStyle="1" w:styleId="f">
    <w:name w:val="f"/>
    <w:basedOn w:val="a"/>
    <w:rsid w:val="00A44520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6736F3"/>
    <w:pPr>
      <w:ind w:left="720"/>
      <w:contextualSpacing/>
    </w:pPr>
  </w:style>
  <w:style w:type="paragraph" w:customStyle="1" w:styleId="s1">
    <w:name w:val="s_1"/>
    <w:basedOn w:val="a"/>
    <w:rsid w:val="00352228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rsid w:val="00D517A0"/>
    <w:rPr>
      <w:color w:val="000000"/>
      <w:sz w:val="28"/>
      <w:szCs w:val="28"/>
    </w:rPr>
  </w:style>
  <w:style w:type="character" w:customStyle="1" w:styleId="blk">
    <w:name w:val="blk"/>
    <w:basedOn w:val="a0"/>
    <w:rsid w:val="00DE0B7A"/>
  </w:style>
  <w:style w:type="paragraph" w:customStyle="1" w:styleId="s3">
    <w:name w:val="s_3"/>
    <w:basedOn w:val="a"/>
    <w:rsid w:val="00FB7D93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0EF5-8C5A-4608-8AD1-2160EFBC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3903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4400</CharactersWithSpaces>
  <SharedDoc>false</SharedDoc>
  <HLinks>
    <vt:vector size="12" baseType="variant">
      <vt:variant>
        <vt:i4>5439494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/document/70262414/entry/0</vt:lpwstr>
      </vt:variant>
      <vt:variant>
        <vt:i4>2686983</vt:i4>
      </vt:variant>
      <vt:variant>
        <vt:i4>0</vt:i4>
      </vt:variant>
      <vt:variant>
        <vt:i4>0</vt:i4>
      </vt:variant>
      <vt:variant>
        <vt:i4>5</vt:i4>
      </vt:variant>
      <vt:variant>
        <vt:lpwstr>https://base.garant.ru/10164072/8b58dd1bc1df7acebd8bff7b0a711d4a/</vt:lpwstr>
      </vt:variant>
      <vt:variant>
        <vt:lpwstr>block_185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Tema</dc:creator>
  <cp:keywords/>
  <cp:lastModifiedBy>Сергей Пикунов</cp:lastModifiedBy>
  <cp:revision>2</cp:revision>
  <cp:lastPrinted>1899-12-31T17:00:00Z</cp:lastPrinted>
  <dcterms:created xsi:type="dcterms:W3CDTF">2021-05-22T04:45:00Z</dcterms:created>
  <dcterms:modified xsi:type="dcterms:W3CDTF">2021-05-22T04:45:00Z</dcterms:modified>
</cp:coreProperties>
</file>